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177FB" w14:textId="2F2CE9D6" w:rsidR="0015253D" w:rsidRPr="004D2E63" w:rsidRDefault="001C2DA6" w:rsidP="004D2E63">
      <w:pPr>
        <w:pStyle w:val="Tekstpodstawowy"/>
        <w:spacing w:after="0" w:line="240" w:lineRule="auto"/>
        <w:ind w:left="1260"/>
        <w:jc w:val="right"/>
        <w:outlineLvl w:val="0"/>
        <w:rPr>
          <w:rFonts w:asciiTheme="minorHAnsi" w:hAnsiTheme="minorHAnsi" w:cstheme="minorHAnsi"/>
          <w:iCs/>
          <w:sz w:val="20"/>
          <w:szCs w:val="20"/>
        </w:rPr>
      </w:pPr>
      <w:r w:rsidRPr="007431C9">
        <w:rPr>
          <w:rFonts w:asciiTheme="minorHAnsi" w:hAnsiTheme="minorHAnsi" w:cstheme="minorHAnsi"/>
          <w:iCs/>
          <w:sz w:val="20"/>
          <w:szCs w:val="20"/>
        </w:rPr>
        <w:t xml:space="preserve">Załącznik nr </w:t>
      </w:r>
      <w:r w:rsidR="00682DF8">
        <w:rPr>
          <w:rFonts w:asciiTheme="minorHAnsi" w:hAnsiTheme="minorHAnsi" w:cstheme="minorHAnsi"/>
          <w:iCs/>
          <w:sz w:val="20"/>
          <w:szCs w:val="20"/>
        </w:rPr>
        <w:t>11</w:t>
      </w:r>
      <w:r w:rsidRPr="007431C9">
        <w:rPr>
          <w:rFonts w:asciiTheme="minorHAnsi" w:hAnsiTheme="minorHAnsi" w:cstheme="minorHAnsi"/>
          <w:iCs/>
          <w:sz w:val="20"/>
          <w:szCs w:val="20"/>
        </w:rPr>
        <w:t xml:space="preserve"> do SWZ</w:t>
      </w:r>
    </w:p>
    <w:p w14:paraId="2C54AB35" w14:textId="77777777" w:rsidR="0015253D" w:rsidRPr="007431C9" w:rsidRDefault="0015253D" w:rsidP="00C80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4738CD9F" w14:textId="77777777" w:rsidR="00F72232" w:rsidRPr="007431C9" w:rsidRDefault="001C2DA6" w:rsidP="00797514">
      <w:pPr>
        <w:autoSpaceDE w:val="0"/>
        <w:autoSpaceDN w:val="0"/>
        <w:adjustRightInd w:val="0"/>
        <w:spacing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431C9">
        <w:rPr>
          <w:rFonts w:asciiTheme="minorHAnsi" w:hAnsiTheme="minorHAnsi" w:cstheme="minorHAnsi"/>
          <w:b/>
          <w:bCs/>
          <w:sz w:val="20"/>
          <w:szCs w:val="20"/>
        </w:rPr>
        <w:t>Z O B O W I Ą Z A N I E</w:t>
      </w:r>
    </w:p>
    <w:p w14:paraId="69351D88" w14:textId="77777777" w:rsidR="00F72232" w:rsidRPr="001E2934" w:rsidRDefault="001C2DA6" w:rsidP="00797514">
      <w:pPr>
        <w:autoSpaceDE w:val="0"/>
        <w:autoSpaceDN w:val="0"/>
        <w:adjustRightInd w:val="0"/>
        <w:spacing w:after="120" w:line="240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1E2934">
        <w:rPr>
          <w:rFonts w:asciiTheme="minorHAnsi" w:hAnsiTheme="minorHAnsi" w:cstheme="minorHAnsi"/>
          <w:bCs/>
          <w:sz w:val="20"/>
          <w:szCs w:val="20"/>
        </w:rPr>
        <w:t xml:space="preserve">do oddania do dyspozycji </w:t>
      </w:r>
      <w:r w:rsidR="00933B3F" w:rsidRPr="001E2934">
        <w:rPr>
          <w:rFonts w:asciiTheme="minorHAnsi" w:hAnsiTheme="minorHAnsi" w:cstheme="minorHAnsi"/>
          <w:bCs/>
          <w:sz w:val="20"/>
          <w:szCs w:val="20"/>
        </w:rPr>
        <w:t xml:space="preserve">Wykonawcy </w:t>
      </w:r>
      <w:r w:rsidRPr="001E2934">
        <w:rPr>
          <w:rFonts w:asciiTheme="minorHAnsi" w:hAnsiTheme="minorHAnsi" w:cstheme="minorHAnsi"/>
          <w:bCs/>
          <w:sz w:val="20"/>
          <w:szCs w:val="20"/>
        </w:rPr>
        <w:t>niezbędnych zasobów</w:t>
      </w:r>
      <w:r w:rsidR="00933B3F" w:rsidRPr="001E2934">
        <w:rPr>
          <w:rFonts w:asciiTheme="minorHAnsi" w:hAnsiTheme="minorHAnsi" w:cstheme="minorHAnsi"/>
          <w:bCs/>
          <w:sz w:val="20"/>
          <w:szCs w:val="20"/>
        </w:rPr>
        <w:t>,</w:t>
      </w:r>
      <w:r w:rsidRPr="001E293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1A02CD">
        <w:rPr>
          <w:rFonts w:asciiTheme="minorHAnsi" w:hAnsiTheme="minorHAnsi" w:cstheme="minorHAnsi"/>
          <w:bCs/>
          <w:sz w:val="20"/>
          <w:szCs w:val="20"/>
        </w:rPr>
        <w:br/>
      </w:r>
      <w:r w:rsidRPr="001E2934">
        <w:rPr>
          <w:rFonts w:asciiTheme="minorHAnsi" w:hAnsiTheme="minorHAnsi" w:cstheme="minorHAnsi"/>
          <w:bCs/>
          <w:sz w:val="20"/>
          <w:szCs w:val="20"/>
        </w:rPr>
        <w:t>na potrzeby</w:t>
      </w:r>
      <w:r w:rsidR="00797514" w:rsidRPr="001E293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1E2934">
        <w:rPr>
          <w:rFonts w:asciiTheme="minorHAnsi" w:hAnsiTheme="minorHAnsi" w:cstheme="minorHAnsi"/>
          <w:bCs/>
          <w:sz w:val="20"/>
          <w:szCs w:val="20"/>
        </w:rPr>
        <w:t>realizacji zamówienia</w:t>
      </w:r>
      <w:r w:rsidR="007431C9" w:rsidRPr="001E2934">
        <w:rPr>
          <w:rFonts w:asciiTheme="minorHAnsi" w:hAnsiTheme="minorHAnsi" w:cstheme="minorHAnsi"/>
          <w:bCs/>
          <w:sz w:val="20"/>
          <w:szCs w:val="20"/>
        </w:rPr>
        <w:t xml:space="preserve"> pn.:</w:t>
      </w:r>
    </w:p>
    <w:p w14:paraId="35BAE344" w14:textId="4C29F9F4" w:rsidR="00B53F9F" w:rsidRDefault="00797514" w:rsidP="00797514">
      <w:pPr>
        <w:autoSpaceDE w:val="0"/>
        <w:autoSpaceDN w:val="0"/>
        <w:adjustRightInd w:val="0"/>
        <w:spacing w:after="120" w:line="240" w:lineRule="auto"/>
        <w:jc w:val="center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„</w:t>
      </w:r>
      <w:r w:rsidR="00682DF8" w:rsidRPr="00682DF8">
        <w:rPr>
          <w:rFonts w:eastAsia="Calibri" w:cstheme="minorHAnsi"/>
          <w:b/>
          <w:sz w:val="20"/>
          <w:szCs w:val="20"/>
        </w:rPr>
        <w:t>Ubezpieczenie majątku i innych interesów Gminy Chybie w latach 2026-2028</w:t>
      </w:r>
      <w:r w:rsidR="00682DF8">
        <w:rPr>
          <w:rFonts w:eastAsia="Calibri" w:cstheme="minorHAnsi"/>
          <w:b/>
          <w:sz w:val="20"/>
          <w:szCs w:val="20"/>
        </w:rPr>
        <w:t>”</w:t>
      </w:r>
    </w:p>
    <w:p w14:paraId="5DAD8104" w14:textId="77777777" w:rsidR="00C87F13" w:rsidRPr="007431C9" w:rsidRDefault="00C87F13" w:rsidP="00797514">
      <w:pPr>
        <w:autoSpaceDE w:val="0"/>
        <w:autoSpaceDN w:val="0"/>
        <w:adjustRightInd w:val="0"/>
        <w:spacing w:after="12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643B6412" w14:textId="77777777" w:rsidR="00AD751A" w:rsidRPr="007431C9" w:rsidRDefault="001C2DA6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 xml:space="preserve">Ja/My niżej podpisany/ni </w:t>
      </w:r>
    </w:p>
    <w:p w14:paraId="557AFCC6" w14:textId="77777777" w:rsidR="00AD751A" w:rsidRPr="007431C9" w:rsidRDefault="00933B3F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………………………………………………………………………………………………………………………………….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6A4029E5" w14:textId="77777777" w:rsidR="00AD751A" w:rsidRPr="00933B3F" w:rsidRDefault="00AD751A" w:rsidP="00797514">
      <w:pPr>
        <w:autoSpaceDE w:val="0"/>
        <w:autoSpaceDN w:val="0"/>
        <w:adjustRightInd w:val="0"/>
        <w:spacing w:after="120" w:line="240" w:lineRule="auto"/>
        <w:rPr>
          <w:rFonts w:asciiTheme="minorHAnsi" w:hAnsiTheme="minorHAnsi" w:cstheme="minorHAnsi"/>
          <w:iCs/>
          <w:sz w:val="16"/>
          <w:szCs w:val="16"/>
        </w:rPr>
      </w:pPr>
      <w:r w:rsidRPr="00933B3F">
        <w:rPr>
          <w:rFonts w:asciiTheme="minorHAnsi" w:hAnsiTheme="minorHAnsi" w:cstheme="minorHAnsi"/>
          <w:iCs/>
          <w:sz w:val="16"/>
          <w:szCs w:val="16"/>
        </w:rPr>
        <w:t>(imię i nazwisko składającego oświadczenie)</w:t>
      </w:r>
    </w:p>
    <w:p w14:paraId="3A941A99" w14:textId="77777777" w:rsidR="00F72232" w:rsidRPr="007C64D8" w:rsidRDefault="001C2DA6" w:rsidP="007C64D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będąc upoważnionym</w:t>
      </w:r>
      <w:r w:rsidR="00933B3F">
        <w:rPr>
          <w:rFonts w:asciiTheme="minorHAnsi" w:hAnsiTheme="minorHAnsi" w:cstheme="minorHAnsi"/>
          <w:sz w:val="20"/>
          <w:szCs w:val="20"/>
        </w:rPr>
        <w:t>/</w:t>
      </w:r>
      <w:r w:rsidRPr="007431C9">
        <w:rPr>
          <w:rFonts w:asciiTheme="minorHAnsi" w:hAnsiTheme="minorHAnsi" w:cstheme="minorHAnsi"/>
          <w:sz w:val="20"/>
          <w:szCs w:val="20"/>
        </w:rPr>
        <w:t>i do reprezentowania:</w:t>
      </w:r>
    </w:p>
    <w:p w14:paraId="5ECD2257" w14:textId="77777777" w:rsidR="00933B3F" w:rsidRDefault="00933B3F" w:rsidP="00AD751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Cs/>
          <w:sz w:val="16"/>
          <w:szCs w:val="16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………………………………………………………………………………………………………………………………….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933B3F">
        <w:rPr>
          <w:rFonts w:asciiTheme="minorHAnsi" w:hAnsiTheme="minorHAnsi" w:cstheme="minorHAnsi"/>
          <w:iCs/>
          <w:sz w:val="16"/>
          <w:szCs w:val="16"/>
        </w:rPr>
        <w:t xml:space="preserve"> </w:t>
      </w:r>
    </w:p>
    <w:p w14:paraId="7EAB5DBC" w14:textId="77777777" w:rsidR="00F72232" w:rsidRPr="00933B3F" w:rsidRDefault="001C2DA6" w:rsidP="00AD751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Cs/>
          <w:sz w:val="16"/>
          <w:szCs w:val="16"/>
        </w:rPr>
      </w:pPr>
      <w:r w:rsidRPr="00933B3F">
        <w:rPr>
          <w:rFonts w:asciiTheme="minorHAnsi" w:hAnsiTheme="minorHAnsi" w:cstheme="minorHAnsi"/>
          <w:iCs/>
          <w:sz w:val="16"/>
          <w:szCs w:val="16"/>
        </w:rPr>
        <w:t>(nazwa i adres podmiotu oddającego do dyspozycji zasoby)</w:t>
      </w:r>
    </w:p>
    <w:p w14:paraId="0F37F85A" w14:textId="77777777" w:rsidR="00F72232" w:rsidRPr="007431C9" w:rsidRDefault="00F72232" w:rsidP="00C80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13F3C54" w14:textId="77777777" w:rsidR="00F72232" w:rsidRPr="007431C9" w:rsidRDefault="001A02CD" w:rsidP="00C80C8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</w:t>
      </w:r>
      <w:r w:rsidR="00797514">
        <w:rPr>
          <w:rFonts w:asciiTheme="minorHAnsi" w:hAnsiTheme="minorHAnsi" w:cstheme="minorHAnsi"/>
          <w:b/>
          <w:bCs/>
          <w:sz w:val="20"/>
          <w:szCs w:val="20"/>
        </w:rPr>
        <w:t>świadczam</w:t>
      </w:r>
      <w:r>
        <w:rPr>
          <w:rFonts w:asciiTheme="minorHAnsi" w:hAnsiTheme="minorHAnsi" w:cstheme="minorHAnsi"/>
          <w:b/>
          <w:bCs/>
          <w:sz w:val="20"/>
          <w:szCs w:val="20"/>
        </w:rPr>
        <w:t>/</w:t>
      </w:r>
      <w:r w:rsidR="00797514">
        <w:rPr>
          <w:rFonts w:asciiTheme="minorHAnsi" w:hAnsiTheme="minorHAnsi" w:cstheme="minorHAnsi"/>
          <w:b/>
          <w:bCs/>
          <w:sz w:val="20"/>
          <w:szCs w:val="20"/>
        </w:rPr>
        <w:t>y,</w:t>
      </w:r>
    </w:p>
    <w:p w14:paraId="21FA6618" w14:textId="77777777" w:rsidR="00F72232" w:rsidRPr="007431C9" w:rsidRDefault="00F72232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1E2B58B3" w14:textId="77777777" w:rsidR="00F72232" w:rsidRPr="007431C9" w:rsidRDefault="001C2DA6" w:rsidP="00C80C8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 xml:space="preserve">że wyżej wymieniony podmiot, stosownie do art. 118 </w:t>
      </w:r>
      <w:r w:rsidR="004D2E63">
        <w:rPr>
          <w:rFonts w:asciiTheme="minorHAnsi" w:hAnsiTheme="minorHAnsi" w:cstheme="minorHAnsi"/>
          <w:sz w:val="20"/>
          <w:szCs w:val="20"/>
        </w:rPr>
        <w:t>U</w:t>
      </w:r>
      <w:r w:rsidRPr="007431C9">
        <w:rPr>
          <w:rFonts w:asciiTheme="minorHAnsi" w:hAnsiTheme="minorHAnsi" w:cstheme="minorHAnsi"/>
          <w:sz w:val="20"/>
          <w:szCs w:val="20"/>
        </w:rPr>
        <w:t>stawy z dnia 11 września 2019r. Prawo zamówień publicznych</w:t>
      </w:r>
      <w:r w:rsidR="00797514">
        <w:rPr>
          <w:rFonts w:asciiTheme="minorHAnsi" w:hAnsiTheme="minorHAnsi" w:cstheme="minorHAnsi"/>
          <w:sz w:val="20"/>
          <w:szCs w:val="20"/>
        </w:rPr>
        <w:t xml:space="preserve">, </w:t>
      </w:r>
      <w:r w:rsidRPr="007431C9">
        <w:rPr>
          <w:rFonts w:asciiTheme="minorHAnsi" w:hAnsiTheme="minorHAnsi" w:cstheme="minorHAnsi"/>
          <w:sz w:val="20"/>
          <w:szCs w:val="20"/>
        </w:rPr>
        <w:t>odda Wykonawcy</w:t>
      </w:r>
      <w:r w:rsidR="00933B3F">
        <w:rPr>
          <w:rFonts w:asciiTheme="minorHAnsi" w:hAnsiTheme="minorHAnsi" w:cstheme="minorHAnsi"/>
          <w:sz w:val="20"/>
          <w:szCs w:val="20"/>
        </w:rPr>
        <w:t>:</w:t>
      </w:r>
    </w:p>
    <w:p w14:paraId="7FF6846B" w14:textId="77777777" w:rsidR="00933B3F" w:rsidRDefault="00933B3F" w:rsidP="00933B3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Cs/>
          <w:sz w:val="16"/>
          <w:szCs w:val="16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………………………………………………………………………………………………………………………………….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933B3F">
        <w:rPr>
          <w:rFonts w:asciiTheme="minorHAnsi" w:hAnsiTheme="minorHAnsi" w:cstheme="minorHAnsi"/>
          <w:iCs/>
          <w:sz w:val="16"/>
          <w:szCs w:val="16"/>
        </w:rPr>
        <w:t xml:space="preserve"> </w:t>
      </w:r>
    </w:p>
    <w:p w14:paraId="2F430252" w14:textId="77777777" w:rsidR="00F72232" w:rsidRPr="00933B3F" w:rsidRDefault="001C2DA6" w:rsidP="00933B3F">
      <w:pPr>
        <w:autoSpaceDE w:val="0"/>
        <w:autoSpaceDN w:val="0"/>
        <w:adjustRightInd w:val="0"/>
        <w:spacing w:after="120" w:line="240" w:lineRule="auto"/>
        <w:rPr>
          <w:rFonts w:asciiTheme="minorHAnsi" w:hAnsiTheme="minorHAnsi" w:cstheme="minorHAnsi"/>
          <w:iCs/>
          <w:sz w:val="16"/>
          <w:szCs w:val="16"/>
        </w:rPr>
      </w:pPr>
      <w:r w:rsidRPr="00933B3F">
        <w:rPr>
          <w:rFonts w:asciiTheme="minorHAnsi" w:hAnsiTheme="minorHAnsi" w:cstheme="minorHAnsi"/>
          <w:iCs/>
          <w:sz w:val="16"/>
          <w:szCs w:val="16"/>
        </w:rPr>
        <w:t>(nazwa i adres Wykonawcy składającego ofertę)</w:t>
      </w:r>
    </w:p>
    <w:p w14:paraId="38BCCA99" w14:textId="77777777" w:rsidR="00933B3F" w:rsidRDefault="001C2DA6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  <w:vertAlign w:val="superscript"/>
        </w:rPr>
      </w:pPr>
      <w:r w:rsidRPr="007431C9">
        <w:rPr>
          <w:rFonts w:asciiTheme="minorHAnsi" w:hAnsiTheme="minorHAnsi" w:cstheme="minorHAnsi"/>
          <w:sz w:val="20"/>
          <w:szCs w:val="20"/>
        </w:rPr>
        <w:t>do dyspozycji niezbędne zasoby</w:t>
      </w:r>
      <w:r w:rsidR="00797786">
        <w:rPr>
          <w:rStyle w:val="Odwoanieprzypisukocowego"/>
          <w:rFonts w:asciiTheme="minorHAnsi" w:hAnsiTheme="minorHAnsi" w:cstheme="minorHAnsi"/>
          <w:sz w:val="20"/>
          <w:szCs w:val="20"/>
        </w:rPr>
        <w:endnoteReference w:id="1"/>
      </w:r>
    </w:p>
    <w:p w14:paraId="3DB51C02" w14:textId="77777777" w:rsidR="00F72232" w:rsidRPr="007431C9" w:rsidRDefault="001C2DA6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</w:t>
      </w:r>
      <w:r w:rsidR="0015253D" w:rsidRPr="007431C9">
        <w:rPr>
          <w:rFonts w:asciiTheme="minorHAnsi" w:hAnsiTheme="minorHAnsi" w:cstheme="minorHAnsi"/>
          <w:sz w:val="20"/>
          <w:szCs w:val="20"/>
        </w:rPr>
        <w:t>…………</w:t>
      </w:r>
      <w:r w:rsidR="00656AB7" w:rsidRPr="007431C9">
        <w:rPr>
          <w:rFonts w:asciiTheme="minorHAnsi" w:hAnsiTheme="minorHAnsi" w:cstheme="minorHAnsi"/>
          <w:sz w:val="20"/>
          <w:szCs w:val="20"/>
        </w:rPr>
        <w:t>………………………………………</w:t>
      </w: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…………………………………….</w:t>
      </w:r>
      <w:r w:rsidR="00933B3F">
        <w:rPr>
          <w:rFonts w:asciiTheme="minorHAnsi" w:hAnsiTheme="minorHAnsi" w:cstheme="minorHAnsi"/>
          <w:sz w:val="20"/>
          <w:szCs w:val="20"/>
        </w:rPr>
        <w:t>.</w:t>
      </w:r>
    </w:p>
    <w:p w14:paraId="68005D0E" w14:textId="77777777" w:rsidR="00F72232" w:rsidRPr="00933B3F" w:rsidRDefault="001C2DA6" w:rsidP="00933B3F">
      <w:pPr>
        <w:autoSpaceDE w:val="0"/>
        <w:autoSpaceDN w:val="0"/>
        <w:adjustRightInd w:val="0"/>
        <w:spacing w:after="120" w:line="240" w:lineRule="auto"/>
        <w:rPr>
          <w:rFonts w:asciiTheme="minorHAnsi" w:hAnsiTheme="minorHAnsi" w:cstheme="minorHAnsi"/>
          <w:sz w:val="16"/>
          <w:szCs w:val="16"/>
        </w:rPr>
      </w:pPr>
      <w:r w:rsidRPr="00933B3F">
        <w:rPr>
          <w:rFonts w:asciiTheme="minorHAnsi" w:hAnsiTheme="minorHAnsi" w:cstheme="minorHAnsi"/>
          <w:iCs/>
          <w:sz w:val="16"/>
          <w:szCs w:val="16"/>
        </w:rPr>
        <w:t>(zakres udostępnianych zasobów)</w:t>
      </w:r>
    </w:p>
    <w:p w14:paraId="70FEC43D" w14:textId="77777777" w:rsidR="00F72232" w:rsidRPr="007431C9" w:rsidRDefault="00933B3F" w:rsidP="00933B3F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na potrzeby realizacji zamówienia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="001C2DA6" w:rsidRPr="007431C9">
        <w:rPr>
          <w:rFonts w:asciiTheme="minorHAnsi" w:hAnsiTheme="minorHAnsi" w:cstheme="minorHAnsi"/>
          <w:sz w:val="20"/>
          <w:szCs w:val="20"/>
        </w:rPr>
        <w:t xml:space="preserve">na okres korzystania z nich przy wykonywaniu zamówienia pn. </w:t>
      </w:r>
    </w:p>
    <w:p w14:paraId="6840FC19" w14:textId="77777777" w:rsidR="00682DF8" w:rsidRDefault="00682DF8" w:rsidP="00682DF8">
      <w:pPr>
        <w:autoSpaceDE w:val="0"/>
        <w:autoSpaceDN w:val="0"/>
        <w:adjustRightInd w:val="0"/>
        <w:spacing w:after="120" w:line="240" w:lineRule="auto"/>
        <w:jc w:val="center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„</w:t>
      </w:r>
      <w:r w:rsidRPr="00682DF8">
        <w:rPr>
          <w:rFonts w:eastAsia="Calibri" w:cstheme="minorHAnsi"/>
          <w:b/>
          <w:sz w:val="20"/>
          <w:szCs w:val="20"/>
        </w:rPr>
        <w:t>Ubezpieczenie majątku i innych interesów Gminy Chybie w latach 2026-2028</w:t>
      </w:r>
      <w:r>
        <w:rPr>
          <w:rFonts w:eastAsia="Calibri" w:cstheme="minorHAnsi"/>
          <w:b/>
          <w:sz w:val="20"/>
          <w:szCs w:val="20"/>
        </w:rPr>
        <w:t>”</w:t>
      </w:r>
    </w:p>
    <w:p w14:paraId="45EEFCE5" w14:textId="77777777" w:rsidR="00F72232" w:rsidRPr="007431C9" w:rsidRDefault="001C2DA6" w:rsidP="00C80C8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Sposób wykorzystania ww</w:t>
      </w:r>
      <w:r w:rsidR="00797514">
        <w:rPr>
          <w:rFonts w:asciiTheme="minorHAnsi" w:hAnsiTheme="minorHAnsi" w:cstheme="minorHAnsi"/>
          <w:sz w:val="20"/>
          <w:szCs w:val="20"/>
        </w:rPr>
        <w:t>.</w:t>
      </w:r>
      <w:r w:rsidRPr="007431C9">
        <w:rPr>
          <w:rFonts w:asciiTheme="minorHAnsi" w:hAnsiTheme="minorHAnsi" w:cstheme="minorHAnsi"/>
          <w:sz w:val="20"/>
          <w:szCs w:val="20"/>
        </w:rPr>
        <w:t xml:space="preserve"> zasobów przez </w:t>
      </w:r>
      <w:r w:rsidR="004E20F4">
        <w:rPr>
          <w:rFonts w:asciiTheme="minorHAnsi" w:hAnsiTheme="minorHAnsi" w:cstheme="minorHAnsi"/>
          <w:sz w:val="20"/>
          <w:szCs w:val="20"/>
        </w:rPr>
        <w:t>W</w:t>
      </w:r>
      <w:r w:rsidRPr="007431C9">
        <w:rPr>
          <w:rFonts w:asciiTheme="minorHAnsi" w:hAnsiTheme="minorHAnsi" w:cstheme="minorHAnsi"/>
          <w:sz w:val="20"/>
          <w:szCs w:val="20"/>
        </w:rPr>
        <w:t>ykonawcę przy wykonywaniu zamówienia to</w:t>
      </w:r>
      <w:r w:rsidR="00797786">
        <w:rPr>
          <w:rStyle w:val="Odwoanieprzypisukocowego"/>
          <w:rFonts w:asciiTheme="minorHAnsi" w:hAnsiTheme="minorHAnsi" w:cstheme="minorHAnsi"/>
          <w:sz w:val="20"/>
          <w:szCs w:val="20"/>
        </w:rPr>
        <w:endnoteReference w:id="2"/>
      </w:r>
      <w:r w:rsidRPr="007431C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C68B5AE" w14:textId="77777777" w:rsidR="00F72232" w:rsidRPr="007431C9" w:rsidRDefault="00933B3F" w:rsidP="00C80C8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………………………………………………………………………………………………………………………………….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80EC1E8" w14:textId="77777777" w:rsidR="00F72232" w:rsidRPr="007431C9" w:rsidRDefault="001C2DA6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Zakres zamówienia, który zamierzam realizować</w:t>
      </w:r>
      <w:r w:rsidR="00797786">
        <w:rPr>
          <w:rStyle w:val="Odwoanieprzypisukocowego"/>
          <w:rFonts w:asciiTheme="minorHAnsi" w:hAnsiTheme="minorHAnsi" w:cstheme="minorHAnsi"/>
          <w:sz w:val="20"/>
          <w:szCs w:val="20"/>
        </w:rPr>
        <w:endnoteReference w:id="3"/>
      </w:r>
    </w:p>
    <w:p w14:paraId="4931B81F" w14:textId="77777777" w:rsidR="00933B3F" w:rsidRDefault="00933B3F" w:rsidP="00AD2A2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………………………………………………………………………………………………………………………………….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13716B1C" w14:textId="77777777" w:rsidR="00797786" w:rsidRDefault="001C2DA6" w:rsidP="0079778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Charakter stosunku, jaki będzie łączył nas z Wykonawcą</w:t>
      </w:r>
      <w:r w:rsidR="00797786">
        <w:rPr>
          <w:rStyle w:val="Odwoanieprzypisukocowego"/>
          <w:rFonts w:asciiTheme="minorHAnsi" w:hAnsiTheme="minorHAnsi" w:cstheme="minorHAnsi"/>
          <w:sz w:val="20"/>
          <w:szCs w:val="20"/>
        </w:rPr>
        <w:endnoteReference w:id="4"/>
      </w:r>
      <w:r w:rsidR="00797786">
        <w:rPr>
          <w:rFonts w:asciiTheme="minorHAnsi" w:hAnsiTheme="minorHAnsi" w:cstheme="minorHAnsi"/>
          <w:sz w:val="20"/>
          <w:szCs w:val="20"/>
        </w:rPr>
        <w:t xml:space="preserve"> </w:t>
      </w:r>
      <w:r w:rsidR="00797786"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</w:t>
      </w:r>
      <w:proofErr w:type="gramStart"/>
      <w:r w:rsidR="00797786" w:rsidRPr="007431C9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="00797786">
        <w:rPr>
          <w:rFonts w:asciiTheme="minorHAnsi" w:hAnsiTheme="minorHAnsi" w:cstheme="minorHAnsi"/>
          <w:sz w:val="20"/>
          <w:szCs w:val="20"/>
        </w:rPr>
        <w:t>.</w:t>
      </w:r>
    </w:p>
    <w:p w14:paraId="0126CF97" w14:textId="77777777" w:rsidR="00B53F9F" w:rsidRPr="007431C9" w:rsidRDefault="00B53F9F" w:rsidP="0079778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48F69318" w14:textId="77777777" w:rsidR="00860F43" w:rsidRPr="007431C9" w:rsidRDefault="00860F43" w:rsidP="00CB5755">
      <w:pPr>
        <w:pStyle w:val="Akapitzlist"/>
        <w:ind w:left="0" w:right="85" w:firstLine="0"/>
        <w:rPr>
          <w:rFonts w:asciiTheme="minorHAnsi" w:hAnsiTheme="minorHAnsi" w:cstheme="minorHAnsi"/>
          <w:b/>
          <w:sz w:val="20"/>
          <w:szCs w:val="20"/>
        </w:rPr>
      </w:pPr>
      <w:r w:rsidRPr="007431C9">
        <w:rPr>
          <w:rFonts w:asciiTheme="minorHAnsi" w:hAnsiTheme="minorHAnsi" w:cstheme="minorHAnsi"/>
          <w:b/>
          <w:sz w:val="20"/>
          <w:szCs w:val="20"/>
        </w:rPr>
        <w:t>Oświadczam</w:t>
      </w:r>
      <w:r w:rsidR="004E20F4">
        <w:rPr>
          <w:rFonts w:asciiTheme="minorHAnsi" w:hAnsiTheme="minorHAnsi" w:cstheme="minorHAnsi"/>
          <w:b/>
          <w:sz w:val="20"/>
          <w:szCs w:val="20"/>
        </w:rPr>
        <w:t>y</w:t>
      </w:r>
      <w:r w:rsidRPr="007431C9">
        <w:rPr>
          <w:rFonts w:asciiTheme="minorHAnsi" w:hAnsiTheme="minorHAnsi" w:cstheme="minorHAnsi"/>
          <w:b/>
          <w:sz w:val="20"/>
          <w:szCs w:val="20"/>
        </w:rPr>
        <w:t>,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że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złożyliśmy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oświadczenie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o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niepodleganiu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wykluczeniu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oraz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spełnianiu warunków udziału w postępowaniu, w zakresie w jakim udostępniamy nasze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zasoby.</w:t>
      </w:r>
    </w:p>
    <w:p w14:paraId="3675E540" w14:textId="77777777" w:rsidR="00F72232" w:rsidRDefault="00F72232" w:rsidP="00C80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3E88BE9" w14:textId="77777777" w:rsidR="00430BFF" w:rsidRPr="00430BFF" w:rsidRDefault="00EC5429" w:rsidP="00430BFF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eastAsia="en-US"/>
        </w:rPr>
      </w:pPr>
      <w:r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  <w:t>…………………………..………………</w:t>
      </w:r>
    </w:p>
    <w:p w14:paraId="6B4C444E" w14:textId="77777777" w:rsidR="00430BFF" w:rsidRPr="00933B3F" w:rsidRDefault="00430BFF" w:rsidP="00430BFF">
      <w:pPr>
        <w:widowControl w:val="0"/>
        <w:spacing w:after="0" w:line="240" w:lineRule="auto"/>
        <w:ind w:left="5664" w:firstLine="708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933B3F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>(podpis)</w:t>
      </w:r>
    </w:p>
    <w:p w14:paraId="67E55C4B" w14:textId="77777777" w:rsidR="00860F43" w:rsidRDefault="00860F43" w:rsidP="00C80C8B">
      <w:pPr>
        <w:tabs>
          <w:tab w:val="left" w:pos="435"/>
        </w:tabs>
        <w:spacing w:after="0" w:line="24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6512A21A" w14:textId="77777777" w:rsidR="005F738E" w:rsidRPr="005F738E" w:rsidRDefault="005F738E" w:rsidP="00C80C8B">
      <w:pPr>
        <w:tabs>
          <w:tab w:val="left" w:pos="435"/>
        </w:tabs>
        <w:spacing w:after="0" w:line="240" w:lineRule="auto"/>
        <w:jc w:val="both"/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</w:pPr>
      <w:r w:rsidRPr="005F738E"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  <w:t>Uwaga:</w:t>
      </w:r>
    </w:p>
    <w:p w14:paraId="16E1BF20" w14:textId="20144A50" w:rsidR="00574A87" w:rsidRDefault="00574A87" w:rsidP="0079751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sytuacji</w:t>
      </w:r>
      <w:r w:rsidR="00682DF8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sz w:val="20"/>
          <w:szCs w:val="20"/>
        </w:rPr>
        <w:t xml:space="preserve"> gdy zobowiązanie zostało sporządzone jako dokument w postaci papierowej i opatrzone własnoręcznym podpisem, przekazuje się cyfrowe odwzorowanie tego dokumentu opatrzone kwalifikowanym podpisem elektronicznym lub podpisem zaufanym, lub podpisem osobistym, poświadczającym zgodność cyfrowego odwzorowania z dokumentem w postaci papierowej.</w:t>
      </w:r>
    </w:p>
    <w:p w14:paraId="6D6DF5E1" w14:textId="77777777" w:rsidR="00933B3F" w:rsidRDefault="00933B3F" w:rsidP="0079751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933B3F" w:rsidSect="00B53902">
      <w:headerReference w:type="default" r:id="rId10"/>
      <w:footerReference w:type="default" r:id="rId11"/>
      <w:pgSz w:w="11906" w:h="16838"/>
      <w:pgMar w:top="1440" w:right="1800" w:bottom="1440" w:left="156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4">
      <wne:fci wne:fciName="InsertFootnote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C1537" w14:textId="77777777" w:rsidR="00C607B1" w:rsidRDefault="00C607B1">
      <w:pPr>
        <w:spacing w:after="0" w:line="240" w:lineRule="auto"/>
      </w:pPr>
      <w:r>
        <w:separator/>
      </w:r>
    </w:p>
  </w:endnote>
  <w:endnote w:type="continuationSeparator" w:id="0">
    <w:p w14:paraId="6EBD9830" w14:textId="77777777" w:rsidR="00C607B1" w:rsidRDefault="00C607B1">
      <w:pPr>
        <w:spacing w:after="0" w:line="240" w:lineRule="auto"/>
      </w:pPr>
      <w:r>
        <w:continuationSeparator/>
      </w:r>
    </w:p>
  </w:endnote>
  <w:endnote w:id="1">
    <w:p w14:paraId="0885D555" w14:textId="77777777" w:rsidR="00797786" w:rsidRDefault="00797786" w:rsidP="00797786">
      <w:pPr>
        <w:spacing w:after="0" w:line="240" w:lineRule="atLeast"/>
        <w:rPr>
          <w:rFonts w:asciiTheme="minorHAnsi" w:hAnsiTheme="minorHAnsi" w:cstheme="minorHAnsi"/>
          <w:iCs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797786">
        <w:rPr>
          <w:rFonts w:asciiTheme="minorHAnsi" w:hAnsiTheme="minorHAnsi" w:cstheme="minorHAnsi"/>
          <w:iCs/>
          <w:sz w:val="16"/>
          <w:szCs w:val="16"/>
        </w:rPr>
        <w:t>Zakres udostępnianych zasobów niezbędnych do potwierdzenia spełniania warunku:</w:t>
      </w:r>
    </w:p>
    <w:p w14:paraId="1155CBE3" w14:textId="77777777" w:rsidR="00797786" w:rsidRDefault="00797786" w:rsidP="00797786">
      <w:pPr>
        <w:spacing w:after="0" w:line="240" w:lineRule="atLeast"/>
      </w:pPr>
      <w:r w:rsidRPr="004D2E63">
        <w:rPr>
          <w:rFonts w:asciiTheme="minorHAnsi" w:hAnsiTheme="minorHAnsi" w:cstheme="minorHAnsi"/>
          <w:iCs/>
          <w:sz w:val="16"/>
          <w:szCs w:val="16"/>
        </w:rPr>
        <w:t>zdolności techniczne lub zawodowe (doświadczenie, potencjał techniczny (rodzaj, nazwa, model), osoby zdolne do wykonania zamówienia (imię i nazwisko, funkcja lub zakres wykonywanych czynności)</w:t>
      </w:r>
    </w:p>
  </w:endnote>
  <w:endnote w:id="2">
    <w:p w14:paraId="237B8B2C" w14:textId="77777777" w:rsidR="00797786" w:rsidRDefault="00797786" w:rsidP="00797786">
      <w:pPr>
        <w:pStyle w:val="Akapitzlist"/>
        <w:spacing w:line="240" w:lineRule="atLeast"/>
        <w:ind w:left="0" w:right="0" w:firstLine="0"/>
      </w:pPr>
      <w:r>
        <w:rPr>
          <w:rStyle w:val="Odwoanieprzypisukocowego"/>
        </w:rPr>
        <w:endnoteRef/>
      </w:r>
      <w:r>
        <w:t xml:space="preserve"> </w:t>
      </w:r>
      <w:r w:rsidRPr="004D2E63">
        <w:rPr>
          <w:rFonts w:asciiTheme="minorHAnsi" w:hAnsiTheme="minorHAnsi" w:cstheme="minorHAnsi"/>
          <w:iCs/>
          <w:sz w:val="16"/>
          <w:szCs w:val="16"/>
        </w:rPr>
        <w:t xml:space="preserve">Np. udostępnienie osób, udostępnienie samochodu, udostępnienie środków finansowych, podwykonawstwo. </w:t>
      </w:r>
    </w:p>
  </w:endnote>
  <w:endnote w:id="3">
    <w:p w14:paraId="5596EA4E" w14:textId="77777777" w:rsidR="00797786" w:rsidRDefault="00797786" w:rsidP="00797786">
      <w:pPr>
        <w:pStyle w:val="Akapitzlist"/>
        <w:spacing w:line="240" w:lineRule="atLeast"/>
        <w:ind w:left="0" w:right="0" w:firstLine="0"/>
      </w:pPr>
      <w:r>
        <w:rPr>
          <w:rStyle w:val="Odwoanieprzypisukocowego"/>
        </w:rPr>
        <w:endnoteRef/>
      </w:r>
      <w:r>
        <w:t xml:space="preserve"> </w:t>
      </w:r>
      <w:r w:rsidRPr="004D2E63">
        <w:rPr>
          <w:rFonts w:asciiTheme="minorHAnsi" w:hAnsiTheme="minorHAnsi" w:cstheme="minorHAnsi"/>
          <w:iCs/>
          <w:sz w:val="16"/>
          <w:szCs w:val="16"/>
        </w:rPr>
        <w:t>Należy wskazać czynności/</w:t>
      </w:r>
      <w:r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4D2E63">
        <w:rPr>
          <w:rFonts w:asciiTheme="minorHAnsi" w:hAnsiTheme="minorHAnsi" w:cstheme="minorHAnsi"/>
          <w:iCs/>
          <w:sz w:val="16"/>
          <w:szCs w:val="16"/>
        </w:rPr>
        <w:t xml:space="preserve">rodzaj robót jaki będzie realizowany. Gdy przedmiotem udostępnienia są zdolności dotyczące </w:t>
      </w:r>
      <w:r>
        <w:rPr>
          <w:rFonts w:asciiTheme="minorHAnsi" w:hAnsiTheme="minorHAnsi" w:cstheme="minorHAnsi"/>
          <w:iCs/>
          <w:sz w:val="16"/>
          <w:szCs w:val="16"/>
        </w:rPr>
        <w:t>w</w:t>
      </w:r>
      <w:r w:rsidRPr="004D2E63">
        <w:rPr>
          <w:rFonts w:asciiTheme="minorHAnsi" w:hAnsiTheme="minorHAnsi" w:cstheme="minorHAnsi"/>
          <w:iCs/>
          <w:sz w:val="16"/>
          <w:szCs w:val="16"/>
        </w:rPr>
        <w:t xml:space="preserve">ykształcenia, kwalifikacji zawodowych lub doświadczenia wówczas musi być zawarta informacja czy ten podmiot zrealizuje </w:t>
      </w:r>
      <w:proofErr w:type="gramStart"/>
      <w:r w:rsidRPr="004D2E63">
        <w:rPr>
          <w:rFonts w:asciiTheme="minorHAnsi" w:hAnsiTheme="minorHAnsi" w:cstheme="minorHAnsi"/>
          <w:iCs/>
          <w:sz w:val="16"/>
          <w:szCs w:val="16"/>
        </w:rPr>
        <w:t>usługi</w:t>
      </w:r>
      <w:proofErr w:type="gramEnd"/>
      <w:r w:rsidRPr="004D2E63">
        <w:rPr>
          <w:rFonts w:asciiTheme="minorHAnsi" w:hAnsiTheme="minorHAnsi" w:cstheme="minorHAnsi"/>
          <w:iCs/>
          <w:sz w:val="16"/>
          <w:szCs w:val="16"/>
        </w:rPr>
        <w:t xml:space="preserve"> do realizacji których te zdolności są wymagane.</w:t>
      </w:r>
    </w:p>
  </w:endnote>
  <w:endnote w:id="4">
    <w:p w14:paraId="19A78B94" w14:textId="77777777" w:rsidR="00797786" w:rsidRPr="00797786" w:rsidRDefault="00797786" w:rsidP="00797786">
      <w:pPr>
        <w:rPr>
          <w:rFonts w:asciiTheme="minorHAnsi" w:hAnsiTheme="minorHAnsi" w:cstheme="minorHAnsi"/>
          <w:iCs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797786">
        <w:rPr>
          <w:rFonts w:asciiTheme="minorHAnsi" w:hAnsiTheme="minorHAnsi" w:cstheme="minorHAnsi"/>
          <w:iCs/>
          <w:sz w:val="16"/>
          <w:szCs w:val="16"/>
        </w:rPr>
        <w:t>Np. umowa cywilno-prawna, umowa o współpracy.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2F075" w14:textId="77777777" w:rsidR="00F72232" w:rsidRDefault="001C2DA6" w:rsidP="00797786">
    <w:pPr>
      <w:pStyle w:val="Stopka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417EB3" wp14:editId="37A6793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3E8615" w14:textId="77777777" w:rsidR="00F72232" w:rsidRDefault="001C2DA6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" filled="f" stroked="f" strokeweight=".5pt">
              <v:textbox style="mso-fit-shape-to-text:t" inset="0,0,0,0">
                <w:txbxContent>
                  <w:p w:rsidR="00F72232" w:rsidRDefault="001C2DA6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9C82C" w14:textId="77777777" w:rsidR="00C607B1" w:rsidRDefault="00C607B1">
      <w:pPr>
        <w:spacing w:after="0" w:line="240" w:lineRule="auto"/>
      </w:pPr>
      <w:r>
        <w:separator/>
      </w:r>
    </w:p>
  </w:footnote>
  <w:footnote w:type="continuationSeparator" w:id="0">
    <w:p w14:paraId="3B87C7E4" w14:textId="77777777" w:rsidR="00C607B1" w:rsidRDefault="00C60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42A96" w14:textId="23716138" w:rsidR="00B53F9F" w:rsidRPr="00CC3023" w:rsidRDefault="00B53F9F" w:rsidP="001D2C11">
    <w:pPr>
      <w:spacing w:after="0" w:line="240" w:lineRule="auto"/>
      <w:rPr>
        <w:rFonts w:cs="Calibri"/>
        <w:sz w:val="20"/>
        <w:szCs w:val="20"/>
      </w:rPr>
    </w:pPr>
    <w:r w:rsidRPr="00CC3023">
      <w:rPr>
        <w:rFonts w:cs="Calibri"/>
        <w:sz w:val="20"/>
        <w:szCs w:val="20"/>
      </w:rPr>
      <w:t>ZP</w:t>
    </w:r>
    <w:r w:rsidR="0037515F" w:rsidRPr="00CC3023">
      <w:rPr>
        <w:rFonts w:cs="Calibri"/>
        <w:sz w:val="20"/>
        <w:szCs w:val="20"/>
      </w:rPr>
      <w:t>N</w:t>
    </w:r>
    <w:r w:rsidRPr="00CC3023">
      <w:rPr>
        <w:rFonts w:cs="Calibri"/>
        <w:sz w:val="20"/>
        <w:szCs w:val="20"/>
      </w:rPr>
      <w:t>.271</w:t>
    </w:r>
    <w:r w:rsidR="00717B16" w:rsidRPr="00CC3023">
      <w:rPr>
        <w:rFonts w:cs="Calibri"/>
        <w:sz w:val="20"/>
        <w:szCs w:val="20"/>
      </w:rPr>
      <w:t>.</w:t>
    </w:r>
    <w:r w:rsidR="00797514">
      <w:rPr>
        <w:rFonts w:cs="Calibri"/>
        <w:sz w:val="20"/>
        <w:szCs w:val="20"/>
      </w:rPr>
      <w:t>1</w:t>
    </w:r>
    <w:r w:rsidR="00682DF8">
      <w:rPr>
        <w:rFonts w:cs="Calibri"/>
        <w:sz w:val="20"/>
        <w:szCs w:val="20"/>
      </w:rPr>
      <w:t>5</w:t>
    </w:r>
    <w:r w:rsidR="0037515F" w:rsidRPr="00CC3023">
      <w:rPr>
        <w:rFonts w:cs="Calibri"/>
        <w:sz w:val="20"/>
        <w:szCs w:val="20"/>
      </w:rPr>
      <w:t>.202</w:t>
    </w:r>
    <w:r w:rsidR="00797514">
      <w:rPr>
        <w:rFonts w:cs="Calibri"/>
        <w:sz w:val="20"/>
        <w:szCs w:val="20"/>
      </w:rPr>
      <w:t>6</w:t>
    </w:r>
    <w:r w:rsidR="005B4FBB" w:rsidRPr="00CC3023">
      <w:t xml:space="preserve"> </w:t>
    </w:r>
  </w:p>
  <w:p w14:paraId="2692ADB6" w14:textId="77777777" w:rsidR="00C80C8B" w:rsidRPr="00C80C8B" w:rsidRDefault="00C80C8B" w:rsidP="00C80C8B">
    <w:pPr>
      <w:tabs>
        <w:tab w:val="center" w:pos="4536"/>
        <w:tab w:val="right" w:pos="9072"/>
      </w:tabs>
      <w:spacing w:after="0" w:line="240" w:lineRule="auto"/>
      <w:jc w:val="center"/>
      <w:rPr>
        <w:rFonts w:eastAsia="Calibr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anumerowana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anumerowana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apunktowana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apunktowana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13096597"/>
    <w:multiLevelType w:val="multilevel"/>
    <w:tmpl w:val="1309659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070AF"/>
    <w:multiLevelType w:val="hybridMultilevel"/>
    <w:tmpl w:val="7C52DCA4"/>
    <w:lvl w:ilvl="0" w:tplc="0AF4A6A4">
      <w:start w:val="1"/>
      <w:numFmt w:val="decimal"/>
      <w:lvlText w:val="%1."/>
      <w:lvlJc w:val="left"/>
      <w:pPr>
        <w:ind w:left="603" w:hanging="428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1" w:tplc="92F67F8E">
      <w:numFmt w:val="bullet"/>
      <w:lvlText w:val="•"/>
      <w:lvlJc w:val="left"/>
      <w:pPr>
        <w:ind w:left="1572" w:hanging="428"/>
      </w:pPr>
      <w:rPr>
        <w:rFonts w:hint="default"/>
        <w:lang w:val="pl-PL" w:eastAsia="en-US" w:bidi="ar-SA"/>
      </w:rPr>
    </w:lvl>
    <w:lvl w:ilvl="2" w:tplc="065A16DA">
      <w:numFmt w:val="bullet"/>
      <w:lvlText w:val="•"/>
      <w:lvlJc w:val="left"/>
      <w:pPr>
        <w:ind w:left="2545" w:hanging="428"/>
      </w:pPr>
      <w:rPr>
        <w:rFonts w:hint="default"/>
        <w:lang w:val="pl-PL" w:eastAsia="en-US" w:bidi="ar-SA"/>
      </w:rPr>
    </w:lvl>
    <w:lvl w:ilvl="3" w:tplc="23F029E2">
      <w:numFmt w:val="bullet"/>
      <w:lvlText w:val="•"/>
      <w:lvlJc w:val="left"/>
      <w:pPr>
        <w:ind w:left="3517" w:hanging="428"/>
      </w:pPr>
      <w:rPr>
        <w:rFonts w:hint="default"/>
        <w:lang w:val="pl-PL" w:eastAsia="en-US" w:bidi="ar-SA"/>
      </w:rPr>
    </w:lvl>
    <w:lvl w:ilvl="4" w:tplc="060AF108">
      <w:numFmt w:val="bullet"/>
      <w:lvlText w:val="•"/>
      <w:lvlJc w:val="left"/>
      <w:pPr>
        <w:ind w:left="4490" w:hanging="428"/>
      </w:pPr>
      <w:rPr>
        <w:rFonts w:hint="default"/>
        <w:lang w:val="pl-PL" w:eastAsia="en-US" w:bidi="ar-SA"/>
      </w:rPr>
    </w:lvl>
    <w:lvl w:ilvl="5" w:tplc="8AE61726">
      <w:numFmt w:val="bullet"/>
      <w:lvlText w:val="•"/>
      <w:lvlJc w:val="left"/>
      <w:pPr>
        <w:ind w:left="5463" w:hanging="428"/>
      </w:pPr>
      <w:rPr>
        <w:rFonts w:hint="default"/>
        <w:lang w:val="pl-PL" w:eastAsia="en-US" w:bidi="ar-SA"/>
      </w:rPr>
    </w:lvl>
    <w:lvl w:ilvl="6" w:tplc="7D7C911E">
      <w:numFmt w:val="bullet"/>
      <w:lvlText w:val="•"/>
      <w:lvlJc w:val="left"/>
      <w:pPr>
        <w:ind w:left="6435" w:hanging="428"/>
      </w:pPr>
      <w:rPr>
        <w:rFonts w:hint="default"/>
        <w:lang w:val="pl-PL" w:eastAsia="en-US" w:bidi="ar-SA"/>
      </w:rPr>
    </w:lvl>
    <w:lvl w:ilvl="7" w:tplc="B8F4169C">
      <w:numFmt w:val="bullet"/>
      <w:lvlText w:val="•"/>
      <w:lvlJc w:val="left"/>
      <w:pPr>
        <w:ind w:left="7408" w:hanging="428"/>
      </w:pPr>
      <w:rPr>
        <w:rFonts w:hint="default"/>
        <w:lang w:val="pl-PL" w:eastAsia="en-US" w:bidi="ar-SA"/>
      </w:rPr>
    </w:lvl>
    <w:lvl w:ilvl="8" w:tplc="B854E71C">
      <w:numFmt w:val="bullet"/>
      <w:lvlText w:val="•"/>
      <w:lvlJc w:val="left"/>
      <w:pPr>
        <w:ind w:left="8381" w:hanging="428"/>
      </w:pPr>
      <w:rPr>
        <w:rFonts w:hint="default"/>
        <w:lang w:val="pl-PL" w:eastAsia="en-US" w:bidi="ar-SA"/>
      </w:rPr>
    </w:lvl>
  </w:abstractNum>
  <w:abstractNum w:abstractNumId="12" w15:restartNumberingAfterBreak="0">
    <w:nsid w:val="4601487F"/>
    <w:multiLevelType w:val="hybridMultilevel"/>
    <w:tmpl w:val="F8963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B75DEE"/>
    <w:multiLevelType w:val="multilevel"/>
    <w:tmpl w:val="74B75DEE"/>
    <w:lvl w:ilvl="0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875579978">
    <w:abstractNumId w:val="9"/>
  </w:num>
  <w:num w:numId="2" w16cid:durableId="881988355">
    <w:abstractNumId w:val="7"/>
  </w:num>
  <w:num w:numId="3" w16cid:durableId="547689061">
    <w:abstractNumId w:val="6"/>
  </w:num>
  <w:num w:numId="4" w16cid:durableId="1051223892">
    <w:abstractNumId w:val="5"/>
  </w:num>
  <w:num w:numId="5" w16cid:durableId="102113023">
    <w:abstractNumId w:val="4"/>
  </w:num>
  <w:num w:numId="6" w16cid:durableId="1812939720">
    <w:abstractNumId w:val="8"/>
  </w:num>
  <w:num w:numId="7" w16cid:durableId="1392843721">
    <w:abstractNumId w:val="3"/>
  </w:num>
  <w:num w:numId="8" w16cid:durableId="1491481340">
    <w:abstractNumId w:val="2"/>
  </w:num>
  <w:num w:numId="9" w16cid:durableId="1610696344">
    <w:abstractNumId w:val="1"/>
  </w:num>
  <w:num w:numId="10" w16cid:durableId="843975699">
    <w:abstractNumId w:val="0"/>
  </w:num>
  <w:num w:numId="11" w16cid:durableId="1304503231">
    <w:abstractNumId w:val="10"/>
  </w:num>
  <w:num w:numId="12" w16cid:durableId="655767903">
    <w:abstractNumId w:val="13"/>
  </w:num>
  <w:num w:numId="13" w16cid:durableId="747574754">
    <w:abstractNumId w:val="11"/>
  </w:num>
  <w:num w:numId="14" w16cid:durableId="20036581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5C"/>
    <w:rsid w:val="0003067A"/>
    <w:rsid w:val="00050A31"/>
    <w:rsid w:val="00067306"/>
    <w:rsid w:val="000716D2"/>
    <w:rsid w:val="00071AAB"/>
    <w:rsid w:val="000B76C4"/>
    <w:rsid w:val="000C5610"/>
    <w:rsid w:val="000E6552"/>
    <w:rsid w:val="000F3A4F"/>
    <w:rsid w:val="000F59AC"/>
    <w:rsid w:val="00132CEE"/>
    <w:rsid w:val="001364FE"/>
    <w:rsid w:val="001368DD"/>
    <w:rsid w:val="00147DB3"/>
    <w:rsid w:val="00151133"/>
    <w:rsid w:val="001518A5"/>
    <w:rsid w:val="0015253D"/>
    <w:rsid w:val="00170095"/>
    <w:rsid w:val="00170E4F"/>
    <w:rsid w:val="001743F4"/>
    <w:rsid w:val="00187C33"/>
    <w:rsid w:val="001936B7"/>
    <w:rsid w:val="00196AB1"/>
    <w:rsid w:val="001A02CD"/>
    <w:rsid w:val="001C1EE3"/>
    <w:rsid w:val="001C2DA6"/>
    <w:rsid w:val="001D2C11"/>
    <w:rsid w:val="001E2934"/>
    <w:rsid w:val="001F659D"/>
    <w:rsid w:val="00201333"/>
    <w:rsid w:val="00210FA7"/>
    <w:rsid w:val="00216417"/>
    <w:rsid w:val="0026631D"/>
    <w:rsid w:val="00280782"/>
    <w:rsid w:val="002966D6"/>
    <w:rsid w:val="002A5E92"/>
    <w:rsid w:val="002A748D"/>
    <w:rsid w:val="002B718C"/>
    <w:rsid w:val="002C2F53"/>
    <w:rsid w:val="00312FF8"/>
    <w:rsid w:val="0033518C"/>
    <w:rsid w:val="00342E97"/>
    <w:rsid w:val="003437C2"/>
    <w:rsid w:val="0037515F"/>
    <w:rsid w:val="00377186"/>
    <w:rsid w:val="0039555B"/>
    <w:rsid w:val="003A1C03"/>
    <w:rsid w:val="003B2AE7"/>
    <w:rsid w:val="003E266E"/>
    <w:rsid w:val="00414627"/>
    <w:rsid w:val="00425D63"/>
    <w:rsid w:val="00430BFF"/>
    <w:rsid w:val="00450FC4"/>
    <w:rsid w:val="004643D8"/>
    <w:rsid w:val="00497C24"/>
    <w:rsid w:val="004C7BA5"/>
    <w:rsid w:val="004D2E63"/>
    <w:rsid w:val="004D767E"/>
    <w:rsid w:val="004D7CF7"/>
    <w:rsid w:val="004E20F4"/>
    <w:rsid w:val="004E7628"/>
    <w:rsid w:val="004F48F2"/>
    <w:rsid w:val="005032B4"/>
    <w:rsid w:val="0050364E"/>
    <w:rsid w:val="00503CF5"/>
    <w:rsid w:val="005149B1"/>
    <w:rsid w:val="005337EC"/>
    <w:rsid w:val="005547E8"/>
    <w:rsid w:val="005600DC"/>
    <w:rsid w:val="005647F2"/>
    <w:rsid w:val="005662D1"/>
    <w:rsid w:val="00573A09"/>
    <w:rsid w:val="00574A87"/>
    <w:rsid w:val="005A2121"/>
    <w:rsid w:val="005A4526"/>
    <w:rsid w:val="005B4A16"/>
    <w:rsid w:val="005B4FBB"/>
    <w:rsid w:val="005C1B16"/>
    <w:rsid w:val="005C7319"/>
    <w:rsid w:val="005E53D0"/>
    <w:rsid w:val="005F738E"/>
    <w:rsid w:val="006002EB"/>
    <w:rsid w:val="006128EF"/>
    <w:rsid w:val="006264B4"/>
    <w:rsid w:val="00643033"/>
    <w:rsid w:val="00644CC3"/>
    <w:rsid w:val="00656AB7"/>
    <w:rsid w:val="00661468"/>
    <w:rsid w:val="006649F0"/>
    <w:rsid w:val="0067245D"/>
    <w:rsid w:val="00682DF8"/>
    <w:rsid w:val="0068470E"/>
    <w:rsid w:val="006947CA"/>
    <w:rsid w:val="00695DCD"/>
    <w:rsid w:val="006A05CC"/>
    <w:rsid w:val="006A2CBF"/>
    <w:rsid w:val="006A35A7"/>
    <w:rsid w:val="006F1F07"/>
    <w:rsid w:val="007152D7"/>
    <w:rsid w:val="00717B16"/>
    <w:rsid w:val="00722AB0"/>
    <w:rsid w:val="007431C9"/>
    <w:rsid w:val="00746C14"/>
    <w:rsid w:val="007946BE"/>
    <w:rsid w:val="00797514"/>
    <w:rsid w:val="00797786"/>
    <w:rsid w:val="007C2C59"/>
    <w:rsid w:val="007C64D8"/>
    <w:rsid w:val="007E06BD"/>
    <w:rsid w:val="00801F23"/>
    <w:rsid w:val="00837632"/>
    <w:rsid w:val="0085640F"/>
    <w:rsid w:val="008567AA"/>
    <w:rsid w:val="00860F43"/>
    <w:rsid w:val="00892712"/>
    <w:rsid w:val="008A680A"/>
    <w:rsid w:val="008B0BB0"/>
    <w:rsid w:val="008E4B48"/>
    <w:rsid w:val="008E6C4B"/>
    <w:rsid w:val="008F18C0"/>
    <w:rsid w:val="00907648"/>
    <w:rsid w:val="00930FDE"/>
    <w:rsid w:val="00933B3F"/>
    <w:rsid w:val="00984C93"/>
    <w:rsid w:val="00987CE1"/>
    <w:rsid w:val="0099405C"/>
    <w:rsid w:val="009A1A56"/>
    <w:rsid w:val="009A7FBC"/>
    <w:rsid w:val="009B5609"/>
    <w:rsid w:val="009C34E9"/>
    <w:rsid w:val="009C53B0"/>
    <w:rsid w:val="009C600F"/>
    <w:rsid w:val="009D007E"/>
    <w:rsid w:val="009D062A"/>
    <w:rsid w:val="009D3723"/>
    <w:rsid w:val="009D700C"/>
    <w:rsid w:val="009E04F2"/>
    <w:rsid w:val="009E40DE"/>
    <w:rsid w:val="009E59FE"/>
    <w:rsid w:val="00A03B7B"/>
    <w:rsid w:val="00A14BFC"/>
    <w:rsid w:val="00A200C9"/>
    <w:rsid w:val="00A250D5"/>
    <w:rsid w:val="00A32F56"/>
    <w:rsid w:val="00A36028"/>
    <w:rsid w:val="00A5215C"/>
    <w:rsid w:val="00A84E84"/>
    <w:rsid w:val="00A91424"/>
    <w:rsid w:val="00AA2C77"/>
    <w:rsid w:val="00AC3FB9"/>
    <w:rsid w:val="00AC702A"/>
    <w:rsid w:val="00AD226F"/>
    <w:rsid w:val="00AD2A2A"/>
    <w:rsid w:val="00AD751A"/>
    <w:rsid w:val="00AE122D"/>
    <w:rsid w:val="00B03ADF"/>
    <w:rsid w:val="00B13A52"/>
    <w:rsid w:val="00B24CF4"/>
    <w:rsid w:val="00B26993"/>
    <w:rsid w:val="00B4570C"/>
    <w:rsid w:val="00B5208C"/>
    <w:rsid w:val="00B53902"/>
    <w:rsid w:val="00B53F9F"/>
    <w:rsid w:val="00B74876"/>
    <w:rsid w:val="00BB7C2B"/>
    <w:rsid w:val="00BC1664"/>
    <w:rsid w:val="00BC2546"/>
    <w:rsid w:val="00BD05F5"/>
    <w:rsid w:val="00C05085"/>
    <w:rsid w:val="00C111DE"/>
    <w:rsid w:val="00C1593D"/>
    <w:rsid w:val="00C245FF"/>
    <w:rsid w:val="00C56C7E"/>
    <w:rsid w:val="00C607B1"/>
    <w:rsid w:val="00C776A4"/>
    <w:rsid w:val="00C80C8B"/>
    <w:rsid w:val="00C87F13"/>
    <w:rsid w:val="00C90EC2"/>
    <w:rsid w:val="00CA2C6C"/>
    <w:rsid w:val="00CB5755"/>
    <w:rsid w:val="00CC0600"/>
    <w:rsid w:val="00CC20C0"/>
    <w:rsid w:val="00CC3023"/>
    <w:rsid w:val="00CC78AC"/>
    <w:rsid w:val="00CF7953"/>
    <w:rsid w:val="00D07232"/>
    <w:rsid w:val="00D10245"/>
    <w:rsid w:val="00D21BDD"/>
    <w:rsid w:val="00D511CD"/>
    <w:rsid w:val="00D65F07"/>
    <w:rsid w:val="00D929C2"/>
    <w:rsid w:val="00D92BB7"/>
    <w:rsid w:val="00DC76D2"/>
    <w:rsid w:val="00DD30ED"/>
    <w:rsid w:val="00E2041E"/>
    <w:rsid w:val="00E64C21"/>
    <w:rsid w:val="00E654C9"/>
    <w:rsid w:val="00EC24C6"/>
    <w:rsid w:val="00EC5429"/>
    <w:rsid w:val="00EF2933"/>
    <w:rsid w:val="00F05146"/>
    <w:rsid w:val="00F1115D"/>
    <w:rsid w:val="00F11A33"/>
    <w:rsid w:val="00F2531E"/>
    <w:rsid w:val="00F3513C"/>
    <w:rsid w:val="00F465C5"/>
    <w:rsid w:val="00F5180D"/>
    <w:rsid w:val="00F51B21"/>
    <w:rsid w:val="00F51D87"/>
    <w:rsid w:val="00F72232"/>
    <w:rsid w:val="00F8455C"/>
    <w:rsid w:val="00F97652"/>
    <w:rsid w:val="06D66CF3"/>
    <w:rsid w:val="09442D0C"/>
    <w:rsid w:val="1D625D92"/>
    <w:rsid w:val="1EDA3F00"/>
    <w:rsid w:val="1F8C14E0"/>
    <w:rsid w:val="29934E10"/>
    <w:rsid w:val="30703D74"/>
    <w:rsid w:val="3D791D3B"/>
    <w:rsid w:val="4FF2674C"/>
    <w:rsid w:val="561C438A"/>
    <w:rsid w:val="5A121385"/>
    <w:rsid w:val="63671453"/>
    <w:rsid w:val="636B4A59"/>
    <w:rsid w:val="7B2177C1"/>
    <w:rsid w:val="7B922827"/>
    <w:rsid w:val="BF7FA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CF4768"/>
  <w15:docId w15:val="{397997B5-4F35-400B-ABCF-167C92411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1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2" w:qFormat="0"/>
    <w:lsdException w:name="index 9" w:qFormat="0"/>
    <w:lsdException w:name="toc 3" w:qFormat="0"/>
    <w:lsdException w:name="toc 4" w:qFormat="0"/>
    <w:lsdException w:name="caption" w:semiHidden="1" w:unhideWhenUsed="1"/>
    <w:lsdException w:name="page number" w:qFormat="0"/>
    <w:lsdException w:name="toa heading" w:qFormat="0"/>
    <w:lsdException w:name="List Bullet" w:qFormat="0"/>
    <w:lsdException w:name="List 2" w:qFormat="0"/>
    <w:lsdException w:name="Default Paragraph Font" w:semiHidden="1"/>
    <w:lsdException w:name="List Continue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HTML Sample" w:qFormat="0"/>
    <w:lsdException w:name="HTML Typewriter" w:qFormat="0"/>
    <w:lsdException w:name="HTML Variable" w:qFormat="0"/>
    <w:lsdException w:name="Normal Table" w:semiHidden="1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 w:qFormat="0"/>
    <w:lsdException w:name="Table Classic 4" w:semiHidden="1" w:unhideWhenUsed="1"/>
    <w:lsdException w:name="Table Colorful 1" w:semiHidden="1" w:unhideWhenUsed="1"/>
    <w:lsdException w:name="Table Colorful 2" w:semiHidden="1" w:unhideWhenUsed="1" w:qFormat="0"/>
    <w:lsdException w:name="Table Colorful 3" w:semiHidden="1" w:unhideWhenUsed="1"/>
    <w:lsdException w:name="Table Columns 1" w:semiHidden="1" w:unhideWhenUsed="1" w:qFormat="0"/>
    <w:lsdException w:name="Table Columns 2" w:semiHidden="1" w:unhideWhenUsed="1"/>
    <w:lsdException w:name="Table Columns 3" w:semiHidden="1" w:unhideWhenUsed="1"/>
    <w:lsdException w:name="Table Columns 4" w:semiHidden="1" w:unhideWhenUsed="1" w:qFormat="0"/>
    <w:lsdException w:name="Table Columns 5" w:semiHidden="1" w:unhideWhenUsed="1"/>
    <w:lsdException w:name="Table Grid 1" w:semiHidden="1" w:unhideWhenUsed="1" w:qFormat="0"/>
    <w:lsdException w:name="Table Grid 2" w:semiHidden="1" w:unhideWhenUsed="1"/>
    <w:lsdException w:name="Table Grid 3" w:semiHidden="1" w:unhideWhenUsed="1"/>
    <w:lsdException w:name="Table Grid 4" w:semiHidden="1" w:unhideWhenUsed="1" w:qFormat="0"/>
    <w:lsdException w:name="Table Grid 5" w:semiHidden="1" w:unhideWhenUsed="1"/>
    <w:lsdException w:name="Table Grid 6" w:semiHidden="1" w:unhideWhenUsed="1"/>
    <w:lsdException w:name="Table Grid 7" w:semiHidden="1" w:unhideWhenUsed="1" w:qFormat="0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 w:qFormat="0"/>
    <w:lsdException w:name="Table List 4" w:semiHidden="1" w:unhideWhenUsed="1"/>
    <w:lsdException w:name="Table List 5" w:semiHidden="1" w:unhideWhenUsed="1"/>
    <w:lsdException w:name="Table List 6" w:semiHidden="1" w:unhideWhenUsed="1" w:qFormat="0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 w:qFormat="0"/>
    <w:lsdException w:name="Table 3D effects 3" w:semiHidden="1" w:unhideWhenUsed="1"/>
    <w:lsdException w:name="Table Contemporary" w:semiHidden="1" w:unhideWhenUsed="1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 w:qFormat="0"/>
    <w:lsdException w:name="Table Web 3" w:semiHidden="1" w:unhideWhenUsed="1"/>
    <w:lsdException w:name="Table Theme" w:semiHidden="1" w:unhideWhenUsed="1"/>
    <w:lsdException w:name="Placeholder Text" w:semiHidden="1" w:uiPriority="99" w:qFormat="0"/>
    <w:lsdException w:name="No Spacing" w:uiPriority="99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/>
    <w:lsdException w:name="Colorful List" w:uiPriority="72"/>
    <w:lsdException w:name="Colorful Grid" w:uiPriority="73"/>
    <w:lsdException w:name="Light Shading Accent 1" w:uiPriority="60" w:qFormat="0"/>
    <w:lsdException w:name="Light List Accent 1" w:uiPriority="61" w:qFormat="0"/>
    <w:lsdException w:name="Light Grid Accent 1" w:uiPriority="62"/>
    <w:lsdException w:name="Medium Shading 1 Accent 1" w:uiPriority="63"/>
    <w:lsdException w:name="Medium Shading 2 Accent 1" w:uiPriority="64" w:qFormat="0"/>
    <w:lsdException w:name="Medium List 1 Accent 1" w:uiPriority="65"/>
    <w:lsdException w:name="Revision" w:semiHidden="1" w:uiPriority="99" w:qFormat="0"/>
    <w:lsdException w:name="List Paragraph" w:uiPriority="99"/>
    <w:lsdException w:name="Quote" w:uiPriority="99" w:qFormat="0"/>
    <w:lsdException w:name="Intense Quote" w:uiPriority="99" w:qFormat="0"/>
    <w:lsdException w:name="Medium List 2 Accent 1" w:uiPriority="66"/>
    <w:lsdException w:name="Medium Grid 1 Accent 1" w:uiPriority="67" w:qFormat="0"/>
    <w:lsdException w:name="Medium Grid 2 Accent 1" w:uiPriority="68"/>
    <w:lsdException w:name="Medium Grid 3 Accent 1" w:uiPriority="69" w:qFormat="0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 w:qFormat="0"/>
    <w:lsdException w:name="Medium Grid 1 Accent 2" w:uiPriority="67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/>
    <w:lsdException w:name="Colorful List Accent 2" w:uiPriority="72"/>
    <w:lsdException w:name="Colorful Grid Accent 2" w:uiPriority="73" w:qFormat="0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0"/>
    <w:lsdException w:name="Medium Shading 2 Accent 3" w:uiPriority="64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/>
    <w:lsdException w:name="Dark List Accent 3" w:uiPriority="70"/>
    <w:lsdException w:name="Colorful Shading Accent 3" w:uiPriority="71" w:qFormat="0"/>
    <w:lsdException w:name="Colorful List Accent 3" w:uiPriority="72"/>
    <w:lsdException w:name="Colorful Grid Accent 3" w:uiPriority="73" w:qFormat="0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 w:qFormat="0"/>
    <w:lsdException w:name="Medium Grid 1 Accent 4" w:uiPriority="67" w:qFormat="0"/>
    <w:lsdException w:name="Medium Grid 2 Accent 4" w:uiPriority="68"/>
    <w:lsdException w:name="Medium Grid 3 Accent 4" w:uiPriority="69" w:qFormat="0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 w:qFormat="0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 w:qFormat="0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 w:qFormat="0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Chars="700" w:left="1440" w:rightChars="700" w:right="1440"/>
    </w:p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qFormat/>
    <w:pPr>
      <w:ind w:firstLineChars="100" w:firstLine="420"/>
    </w:pPr>
  </w:style>
  <w:style w:type="paragraph" w:styleId="Tekstpodstawowywcity">
    <w:name w:val="Body Text Indent"/>
    <w:basedOn w:val="Normalny"/>
    <w:qFormat/>
    <w:pPr>
      <w:spacing w:after="120"/>
      <w:ind w:leftChars="200" w:left="420"/>
    </w:pPr>
  </w:style>
  <w:style w:type="paragraph" w:styleId="Tekstpodstawowyzwciciem2">
    <w:name w:val="Body Text First Indent 2"/>
    <w:basedOn w:val="Tekstpodstawowywcity"/>
    <w:qFormat/>
    <w:pPr>
      <w:ind w:firstLineChars="200"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Chars="200" w:left="420"/>
    </w:pPr>
  </w:style>
  <w:style w:type="paragraph" w:styleId="Tekstpodstawowywcity3">
    <w:name w:val="Body Text Indent 3"/>
    <w:basedOn w:val="Normalny"/>
    <w:qFormat/>
    <w:pPr>
      <w:spacing w:after="120"/>
      <w:ind w:leftChars="200" w:left="420"/>
    </w:pPr>
    <w:rPr>
      <w:sz w:val="16"/>
      <w:szCs w:val="16"/>
    </w:r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styleId="Zwrotpoegnalny">
    <w:name w:val="Closing"/>
    <w:basedOn w:val="Normalny"/>
    <w:qFormat/>
    <w:pPr>
      <w:ind w:leftChars="2100" w:left="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Chars="2500"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Nagwek">
    <w:name w:val="head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pPr>
      <w:ind w:leftChars="200" w:left="200"/>
    </w:pPr>
  </w:style>
  <w:style w:type="paragraph" w:styleId="Indeks3">
    <w:name w:val="index 3"/>
    <w:basedOn w:val="Normalny"/>
    <w:next w:val="Normalny"/>
    <w:qFormat/>
    <w:pPr>
      <w:ind w:leftChars="400" w:left="400"/>
    </w:pPr>
  </w:style>
  <w:style w:type="paragraph" w:styleId="Indeks4">
    <w:name w:val="index 4"/>
    <w:basedOn w:val="Normalny"/>
    <w:next w:val="Normalny"/>
    <w:qFormat/>
    <w:pPr>
      <w:ind w:leftChars="600" w:left="600"/>
    </w:pPr>
  </w:style>
  <w:style w:type="paragraph" w:styleId="Indeks5">
    <w:name w:val="index 5"/>
    <w:basedOn w:val="Normalny"/>
    <w:next w:val="Normalny"/>
    <w:qFormat/>
    <w:pPr>
      <w:ind w:leftChars="800" w:left="800"/>
    </w:pPr>
  </w:style>
  <w:style w:type="paragraph" w:styleId="Indeks6">
    <w:name w:val="index 6"/>
    <w:basedOn w:val="Normalny"/>
    <w:next w:val="Normalny"/>
    <w:qFormat/>
    <w:pPr>
      <w:ind w:leftChars="1000" w:left="1000"/>
    </w:pPr>
  </w:style>
  <w:style w:type="paragraph" w:styleId="Indeks7">
    <w:name w:val="index 7"/>
    <w:basedOn w:val="Normalny"/>
    <w:next w:val="Normalny"/>
    <w:qFormat/>
    <w:pPr>
      <w:ind w:leftChars="1200" w:left="1200"/>
    </w:pPr>
  </w:style>
  <w:style w:type="paragraph" w:styleId="Indeks8">
    <w:name w:val="index 8"/>
    <w:basedOn w:val="Normalny"/>
    <w:next w:val="Normalny"/>
    <w:qFormat/>
    <w:pPr>
      <w:ind w:leftChars="1400" w:left="1400"/>
    </w:pPr>
  </w:style>
  <w:style w:type="paragraph" w:styleId="Indeks9">
    <w:name w:val="index 9"/>
    <w:basedOn w:val="Normalny"/>
    <w:next w:val="Normalny"/>
    <w:pPr>
      <w:ind w:leftChars="1600"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">
    <w:name w:val="List"/>
    <w:basedOn w:val="Normalny"/>
    <w:qFormat/>
    <w:pPr>
      <w:ind w:left="200" w:hangingChars="200" w:hanging="200"/>
    </w:pPr>
  </w:style>
  <w:style w:type="paragraph" w:styleId="Lista2">
    <w:name w:val="List 2"/>
    <w:basedOn w:val="Normalny"/>
    <w:pPr>
      <w:ind w:leftChars="200" w:left="100" w:hangingChars="200" w:hanging="200"/>
    </w:pPr>
  </w:style>
  <w:style w:type="paragraph" w:styleId="Lista3">
    <w:name w:val="List 3"/>
    <w:basedOn w:val="Normalny"/>
    <w:qFormat/>
    <w:pPr>
      <w:ind w:leftChars="400" w:left="100" w:hangingChars="200" w:hanging="200"/>
    </w:pPr>
  </w:style>
  <w:style w:type="paragraph" w:styleId="Lista4">
    <w:name w:val="List 4"/>
    <w:basedOn w:val="Normalny"/>
    <w:qFormat/>
    <w:pPr>
      <w:ind w:leftChars="600" w:left="100" w:hangingChars="200" w:hanging="200"/>
    </w:pPr>
  </w:style>
  <w:style w:type="paragraph" w:styleId="Lista5">
    <w:name w:val="List 5"/>
    <w:basedOn w:val="Normalny"/>
    <w:qFormat/>
    <w:pPr>
      <w:ind w:leftChars="800" w:left="100" w:hangingChars="200" w:hanging="200"/>
    </w:pPr>
  </w:style>
  <w:style w:type="paragraph" w:styleId="Listapunktowana">
    <w:name w:val="List Bullet"/>
    <w:basedOn w:val="Normalny"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pPr>
      <w:spacing w:after="120"/>
      <w:ind w:leftChars="200" w:left="420"/>
    </w:pPr>
  </w:style>
  <w:style w:type="paragraph" w:styleId="Lista-kontynuacja2">
    <w:name w:val="List Continue 2"/>
    <w:basedOn w:val="Normalny"/>
    <w:qFormat/>
    <w:pPr>
      <w:spacing w:after="120"/>
      <w:ind w:leftChars="400" w:left="840"/>
    </w:pPr>
  </w:style>
  <w:style w:type="paragraph" w:styleId="Lista-kontynuacja3">
    <w:name w:val="List Continue 3"/>
    <w:basedOn w:val="Normalny"/>
    <w:qFormat/>
    <w:pPr>
      <w:spacing w:after="120"/>
      <w:ind w:leftChars="600" w:left="1260"/>
    </w:pPr>
  </w:style>
  <w:style w:type="paragraph" w:styleId="Lista-kontynuacja4">
    <w:name w:val="List Continue 4"/>
    <w:basedOn w:val="Normalny"/>
    <w:qFormat/>
    <w:pPr>
      <w:spacing w:after="120"/>
      <w:ind w:leftChars="800" w:left="1680"/>
    </w:pPr>
  </w:style>
  <w:style w:type="paragraph" w:styleId="Lista-kontynuacja5">
    <w:name w:val="List Continue 5"/>
    <w:basedOn w:val="Normalny"/>
    <w:qFormat/>
    <w:pPr>
      <w:spacing w:after="120"/>
      <w:ind w:leftChars="1000"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Chars="200"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Courier New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Chars="2100" w:left="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Chars="200" w:left="420"/>
    </w:pPr>
  </w:style>
  <w:style w:type="paragraph" w:styleId="Spisilustracji">
    <w:name w:val="table of figures"/>
    <w:basedOn w:val="Normalny"/>
    <w:next w:val="Normalny"/>
    <w:qFormat/>
    <w:pPr>
      <w:ind w:leftChars="200" w:left="200" w:hangingChars="200"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Chars="200" w:left="420"/>
    </w:pPr>
  </w:style>
  <w:style w:type="paragraph" w:styleId="Spistreci3">
    <w:name w:val="toc 3"/>
    <w:basedOn w:val="Normalny"/>
    <w:next w:val="Normalny"/>
    <w:pPr>
      <w:ind w:leftChars="400" w:left="840"/>
    </w:pPr>
  </w:style>
  <w:style w:type="paragraph" w:styleId="Spistreci4">
    <w:name w:val="toc 4"/>
    <w:basedOn w:val="Normalny"/>
    <w:next w:val="Normalny"/>
    <w:pPr>
      <w:ind w:leftChars="600" w:left="1260"/>
    </w:pPr>
  </w:style>
  <w:style w:type="paragraph" w:styleId="Spistreci5">
    <w:name w:val="toc 5"/>
    <w:basedOn w:val="Normalny"/>
    <w:next w:val="Normalny"/>
    <w:qFormat/>
    <w:pPr>
      <w:ind w:leftChars="800" w:left="1680"/>
    </w:pPr>
  </w:style>
  <w:style w:type="paragraph" w:styleId="Spistreci6">
    <w:name w:val="toc 6"/>
    <w:basedOn w:val="Normalny"/>
    <w:next w:val="Normalny"/>
    <w:qFormat/>
    <w:pPr>
      <w:ind w:leftChars="1000" w:left="2100"/>
    </w:pPr>
  </w:style>
  <w:style w:type="paragraph" w:styleId="Spistreci7">
    <w:name w:val="toc 7"/>
    <w:basedOn w:val="Normalny"/>
    <w:next w:val="Normalny"/>
    <w:qFormat/>
    <w:pPr>
      <w:ind w:leftChars="1200" w:left="2520"/>
    </w:pPr>
  </w:style>
  <w:style w:type="paragraph" w:styleId="Spistreci8">
    <w:name w:val="toc 8"/>
    <w:basedOn w:val="Normalny"/>
    <w:next w:val="Normalny"/>
    <w:qFormat/>
    <w:pPr>
      <w:ind w:leftChars="1400" w:left="2940"/>
    </w:pPr>
  </w:style>
  <w:style w:type="paragraph" w:styleId="Spistreci9">
    <w:name w:val="toc 9"/>
    <w:basedOn w:val="Normalny"/>
    <w:next w:val="Normalny"/>
    <w:qFormat/>
    <w:pPr>
      <w:ind w:leftChars="1600" w:left="3360"/>
    </w:pPr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styleId="Odwoanieprzypisukocowego">
    <w:name w:val="endnote reference"/>
    <w:basedOn w:val="Domylnaczcionkaakapitu"/>
    <w:qFormat/>
    <w:rPr>
      <w:vertAlign w:val="superscript"/>
    </w:rPr>
  </w:style>
  <w:style w:type="character" w:styleId="UyteHipercze">
    <w:name w:val="FollowedHyperlink"/>
    <w:basedOn w:val="Domylnaczcionkaakapitu"/>
    <w:qFormat/>
    <w:rPr>
      <w:color w:val="800080"/>
      <w:u w:val="single"/>
    </w:rPr>
  </w:style>
  <w:style w:type="character" w:styleId="Odwoanieprzypisudolnego">
    <w:name w:val="footnote reference"/>
    <w:basedOn w:val="Domylnaczcionkaakapitu"/>
    <w:qFormat/>
    <w:rPr>
      <w:vertAlign w:val="superscript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rPr>
      <w:rFonts w:ascii="Courier New" w:hAnsi="Courier New" w:cs="Courier New"/>
    </w:rPr>
  </w:style>
  <w:style w:type="character" w:styleId="HTML-staaszeroko">
    <w:name w:val="HTML Typewriter"/>
    <w:basedOn w:val="Domylnaczcionkaakapitu"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rPr>
      <w:i/>
      <w:iCs/>
    </w:r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</w:style>
  <w:style w:type="character" w:styleId="Pogrubienie">
    <w:name w:val="Strong"/>
    <w:basedOn w:val="Domylnaczcionkaakapitu"/>
    <w:qFormat/>
    <w:rPr>
      <w:b/>
      <w:bCs/>
    </w:rPr>
  </w:style>
  <w:style w:type="table" w:styleId="Tabela-Efekty3D1">
    <w:name w:val="Table 3D effects 1"/>
    <w:basedOn w:val="Standardowy"/>
    <w:qFormat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Wspczesny">
    <w:name w:val="Table Contemporary"/>
    <w:basedOn w:val="Standardowy"/>
    <w:qFormat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3">
    <w:name w:val="Colorful Shading Accent 3"/>
    <w:basedOn w:val="Standardowy"/>
    <w:uiPriority w:val="71"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6">
    <w:name w:val="Colorful Shading Accent 6"/>
    <w:basedOn w:val="Standardowy"/>
    <w:uiPriority w:val="71"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alista">
    <w:name w:val="Colorful List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860F43"/>
    <w:pPr>
      <w:widowControl w:val="0"/>
      <w:autoSpaceDE w:val="0"/>
      <w:autoSpaceDN w:val="0"/>
      <w:spacing w:after="0" w:line="240" w:lineRule="auto"/>
      <w:ind w:left="742" w:right="1072" w:hanging="428"/>
      <w:jc w:val="both"/>
    </w:pPr>
    <w:rPr>
      <w:rFonts w:eastAsia="Calibri" w:cs="Calibri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860F43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CFD10F1-02CB-42D7-BD30-92B4FCB6DE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Chybiu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</dc:creator>
  <cp:lastModifiedBy>Roman Koral</cp:lastModifiedBy>
  <cp:revision>33</cp:revision>
  <cp:lastPrinted>2023-05-29T11:33:00Z</cp:lastPrinted>
  <dcterms:created xsi:type="dcterms:W3CDTF">2025-01-23T08:52:00Z</dcterms:created>
  <dcterms:modified xsi:type="dcterms:W3CDTF">2026-03-18T12:06:00Z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1033-3.1.4.5932</vt:lpwstr>
  </property>
</Properties>
</file>